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Waschküche </w:t>
            </w:r>
          </w:p>
          <w:p>
            <w:pPr>
              <w:spacing w:before="0" w:after="0"/>
            </w:pPr>
            <w:r>
              <w:t>UG</w:t>
            </w:r>
          </w:p>
          <w:p>
            <w:pPr>
              <w:spacing w:before="0" w:after="0"/>
            </w:pPr>
            <w:r>
              <w:t>Boiler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VM-5</w:t>
            </w:r>
          </w:p>
          <w:p>
            <w:pPr>
              <w:spacing w:before="0" w:after="0"/>
            </w:pPr>
            <w:r>
              <w:t>Flachdichtung</w:t>
            </w:r>
          </w:p>
          <w:p>
            <w:pPr>
              <w:spacing w:before="0" w:after="0"/>
            </w:pPr>
            <w:r>
              <w:t>Boiler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316766451" name="019ed9ba-3885-7153-ad84-a10674cc0e5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04272913" name="019ed9ba-3885-7153-ad84-a10674cc0e52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0236"/>
                  <wp:effectExtent l="0" t="0" r="0" b="0"/>
                  <wp:docPr id="1338369423" name="019ed9ba-cffe-705a-9e90-349637ed7c9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38862635" name="019ed9ba-cffe-705a-9e90-349637ed7c9a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02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Gang Keller </w:t>
            </w:r>
          </w:p>
          <w:p>
            <w:pPr>
              <w:spacing w:before="0" w:after="0"/>
            </w:pPr>
            <w:r>
              <w:t>UG</w:t>
            </w:r>
          </w:p>
          <w:p>
            <w:pPr>
              <w:spacing w:before="0" w:after="0"/>
            </w:pPr>
            <w:r>
              <w:t>Elektrotableau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VM-6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Elektrotableau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1021249481" name="019ed9bc-ac78-79a2-ba2f-aae07c8969f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75470400" name="019ed9bc-ac78-79a2-ba2f-aae07c8969f6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158043730" name="019ed9bd-815b-7f3d-b79e-a6a34bd08e9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33174223" name="019ed9bd-815b-7f3d-b79e-a6a34bd08e92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Wohnzimmer 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Cheminée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VM-7</w:t>
            </w:r>
          </w:p>
          <w:p>
            <w:pPr>
              <w:spacing w:before="0" w:after="0"/>
            </w:pPr>
            <w:r>
              <w:t>Asbest Schnur </w:t>
            </w:r>
          </w:p>
          <w:p>
            <w:pPr>
              <w:spacing w:before="0" w:after="0"/>
            </w:pPr>
            <w:r>
              <w:t>Cheminée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490058618" name="019ed9dd-0f0b-724b-baab-cd50fcdd800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2125852" name="019ed9dd-0f0b-724b-baab-cd50fcdd8001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941538020" name="019ed9dd-795e-720c-bd48-cb86d741c6d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58822552" name="019ed9dd-795e-720c-bd48-cb86d741c6d6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Badezimmer </w:t>
            </w:r>
          </w:p>
          <w:p>
            <w:pPr>
              <w:spacing w:before="0" w:after="0"/>
            </w:pPr>
            <w:r>
              <w:t>OG</w:t>
            </w:r>
          </w:p>
          <w:p>
            <w:pPr>
              <w:spacing w:before="0" w:after="0"/>
            </w:pPr>
            <w:r>
              <w:t>Boden/ Wand/ Decke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VM-10</w:t>
            </w:r>
          </w:p>
          <w:p>
            <w:pPr>
              <w:spacing w:before="0" w:after="0"/>
            </w:pPr>
            <w:r>
              <w:t/>
            </w:r>
          </w:p>
          <w:p>
            <w:pPr>
              <w:spacing w:before="0" w:after="0"/>
            </w:pPr>
            <w:r>
              <w:t/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Nach 1990 erstellt </w:t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371256536" name="019ed9ef-b2f1-726e-a865-9deac76993a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54403010" name="019ed9ef-b2f1-726e-a865-9deac76993a4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1311029793" name="019ed9ef-d4f3-78ff-8193-2057860e3f9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45646290" name="019ed9ef-d4f3-78ff-8193-2057860e3f90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Estrich </w:t>
            </w:r>
          </w:p>
          <w:p>
            <w:pPr>
              <w:spacing w:before="0" w:after="0"/>
            </w:pPr>
            <w:r>
              <w:t>DG</w:t>
            </w:r>
          </w:p>
          <w:p>
            <w:pPr>
              <w:spacing w:before="0" w:after="0"/>
            </w:pPr>
            <w:r>
              <w:t>Fallrohr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VM-8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Fallrohr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063363206" name="019ed9f1-731b-7aaf-88b1-3877aefe9ce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90019648" name="019ed9f1-731b-7aaf-88b1-3877aefe9ced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491376669" name="019ed9f2-274c-71e8-af6c-73a5e844f79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05700031" name="019ed9f2-274c-71e8-af6c-73a5e844f79f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VB-6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Estrich </w:t>
            </w:r>
          </w:p>
          <w:p>
            <w:pPr>
              <w:spacing w:before="0" w:after="0"/>
            </w:pPr>
            <w:r>
              <w:t>DG</w:t>
            </w:r>
          </w:p>
          <w:p>
            <w:pPr>
              <w:spacing w:before="0" w:after="0"/>
            </w:pPr>
            <w:r>
              <w:t>Unterdach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VM-9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Unterdach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865803973" name="019ed9f6-bf41-78e9-9f83-b37c4ef17a5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4306559" name="019ed9f6-bf41-78e9-9f83-b37c4ef17a5b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871966013" name="019ed9f7-51b8-7a30-91cf-8938a24db69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5716235" name="019ed9f7-51b8-7a30-91cf-8938a24db691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6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Blumenweg 1, 8956 Killwangen</w:t>
          </w:r>
        </w:p>
        <w:p>
          <w:pPr>
            <w:spacing w:before="0" w:after="0"/>
          </w:pPr>
          <w:r>
            <w:t>DN 999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footer.xml" Type="http://schemas.openxmlformats.org/officeDocument/2006/relationships/footer" Id="rId16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